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EE3" w:rsidRPr="007C6085" w:rsidRDefault="00E75EE3">
      <w:pPr>
        <w:rPr>
          <w:b/>
          <w:sz w:val="22"/>
          <w:szCs w:val="22"/>
          <w:lang w:eastAsia="en-US"/>
        </w:rPr>
      </w:pPr>
      <w:r w:rsidRPr="007C6085">
        <w:rPr>
          <w:b/>
          <w:sz w:val="22"/>
          <w:szCs w:val="22"/>
          <w:lang w:eastAsia="en-US"/>
        </w:rPr>
        <w:t>Bijlage 11 – Westpoort Amsterdam</w:t>
      </w:r>
    </w:p>
    <w:p w:rsidR="00783958" w:rsidRPr="007C6085" w:rsidRDefault="00783958">
      <w:pPr>
        <w:rPr>
          <w:rFonts w:ascii="Calibri" w:hAnsi="Calibri" w:cs="Calibri"/>
          <w:sz w:val="22"/>
          <w:szCs w:val="22"/>
          <w:lang w:eastAsia="en-US"/>
        </w:rPr>
      </w:pPr>
      <w:r w:rsidRPr="007C6085">
        <w:rPr>
          <w:rFonts w:ascii="Calibri" w:hAnsi="Calibri" w:cs="Calibri"/>
          <w:sz w:val="22"/>
          <w:szCs w:val="22"/>
          <w:lang w:eastAsia="en-US"/>
        </w:rPr>
        <w:t>Westpoort licht blauw deel gaat naar</w:t>
      </w:r>
      <w:bookmarkStart w:id="0" w:name="_GoBack"/>
      <w:bookmarkEnd w:id="0"/>
      <w:r w:rsidRPr="007C6085">
        <w:rPr>
          <w:rFonts w:ascii="Calibri" w:hAnsi="Calibri" w:cs="Calibri"/>
          <w:sz w:val="22"/>
          <w:szCs w:val="22"/>
          <w:lang w:eastAsia="en-US"/>
        </w:rPr>
        <w:t xml:space="preserve"> Amsterdam </w:t>
      </w:r>
    </w:p>
    <w:p w:rsidR="000B46D8" w:rsidRDefault="007C608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834887</wp:posOffset>
            </wp:positionH>
            <wp:positionV relativeFrom="paragraph">
              <wp:posOffset>67089</wp:posOffset>
            </wp:positionV>
            <wp:extent cx="7696863" cy="4347845"/>
            <wp:effectExtent l="0" t="0" r="0" b="0"/>
            <wp:wrapNone/>
            <wp:docPr id="7" name="Afbeelding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863" cy="434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46D8" w:rsidSect="00783958">
      <w:headerReference w:type="default" r:id="rId8"/>
      <w:pgSz w:w="16838" w:h="11906" w:orient="landscape"/>
      <w:pgMar w:top="1758" w:right="1440" w:bottom="164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085" w:rsidRDefault="007C6085" w:rsidP="007C6085">
      <w:pPr>
        <w:spacing w:line="240" w:lineRule="auto"/>
      </w:pPr>
      <w:r>
        <w:separator/>
      </w:r>
    </w:p>
  </w:endnote>
  <w:endnote w:type="continuationSeparator" w:id="0">
    <w:p w:rsidR="007C6085" w:rsidRDefault="007C6085" w:rsidP="007C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085" w:rsidRDefault="007C6085" w:rsidP="007C6085">
      <w:pPr>
        <w:spacing w:line="240" w:lineRule="auto"/>
      </w:pPr>
      <w:r>
        <w:separator/>
      </w:r>
    </w:p>
  </w:footnote>
  <w:footnote w:type="continuationSeparator" w:id="0">
    <w:p w:rsidR="007C6085" w:rsidRDefault="007C6085" w:rsidP="007C60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85" w:rsidRDefault="007C6085" w:rsidP="007C6085">
    <w:pPr>
      <w:pStyle w:val="Koptekst"/>
      <w:jc w:val="right"/>
    </w:pPr>
    <w:r>
      <w:rPr>
        <w:noProof/>
      </w:rPr>
      <w:drawing>
        <wp:inline distT="0" distB="0" distL="0" distR="0" wp14:anchorId="71EDBFE2" wp14:editId="51674DB9">
          <wp:extent cx="2009775" cy="1514475"/>
          <wp:effectExtent l="0" t="0" r="9525" b="952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1514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58"/>
    <w:rsid w:val="000B46D8"/>
    <w:rsid w:val="00177A29"/>
    <w:rsid w:val="002B5524"/>
    <w:rsid w:val="003B3222"/>
    <w:rsid w:val="00424DED"/>
    <w:rsid w:val="004712EA"/>
    <w:rsid w:val="00482A4F"/>
    <w:rsid w:val="00527398"/>
    <w:rsid w:val="00632123"/>
    <w:rsid w:val="00783958"/>
    <w:rsid w:val="007C6085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75EE3"/>
    <w:rsid w:val="00EB1492"/>
    <w:rsid w:val="00ED2E3C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CF9A03A"/>
  <w15:chartTrackingRefBased/>
  <w15:docId w15:val="{68A04953-F646-46B5-A6B5-CAE95D0D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Koptekst">
    <w:name w:val="header"/>
    <w:basedOn w:val="Standaard"/>
    <w:link w:val="KoptekstChar"/>
    <w:unhideWhenUsed/>
    <w:rsid w:val="007C608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C6085"/>
  </w:style>
  <w:style w:type="paragraph" w:styleId="Voettekst">
    <w:name w:val="footer"/>
    <w:basedOn w:val="Standaard"/>
    <w:link w:val="VoettekstChar"/>
    <w:unhideWhenUsed/>
    <w:rsid w:val="007C608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C6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Bode</dc:creator>
  <cp:keywords/>
  <dc:description/>
  <cp:lastModifiedBy>Pas, Yvonne</cp:lastModifiedBy>
  <cp:revision>4</cp:revision>
  <dcterms:created xsi:type="dcterms:W3CDTF">2022-07-12T11:10:00Z</dcterms:created>
  <dcterms:modified xsi:type="dcterms:W3CDTF">2022-08-09T14:16:00Z</dcterms:modified>
</cp:coreProperties>
</file>